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64123" w14:textId="77777777" w:rsidR="00800D60" w:rsidRDefault="00800D60" w:rsidP="00800D60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800D60">
        <w:rPr>
          <w:rFonts w:asciiTheme="majorHAnsi" w:hAnsiTheme="majorHAnsi" w:cstheme="majorHAnsi"/>
          <w:b/>
          <w:bCs/>
          <w:sz w:val="24"/>
          <w:szCs w:val="24"/>
        </w:rPr>
        <w:t>FIȘĂ DE ACTIVITATE „SOFT”</w:t>
      </w:r>
    </w:p>
    <w:p w14:paraId="065CD8CD" w14:textId="77777777" w:rsidR="005F3874" w:rsidRPr="00800D60" w:rsidRDefault="005F3874" w:rsidP="00800D60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7ADDCD3A" w14:textId="00578E37" w:rsidR="00800D60" w:rsidRPr="00800D60" w:rsidRDefault="00800D60" w:rsidP="00800D60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800D60">
        <w:rPr>
          <w:rFonts w:asciiTheme="majorHAnsi" w:hAnsiTheme="majorHAnsi" w:cstheme="majorHAnsi"/>
          <w:b/>
          <w:bCs/>
          <w:sz w:val="24"/>
          <w:szCs w:val="24"/>
        </w:rPr>
        <w:t xml:space="preserve">din </w:t>
      </w:r>
      <w:proofErr w:type="spellStart"/>
      <w:r w:rsidRPr="00800D60">
        <w:rPr>
          <w:rFonts w:asciiTheme="majorHAnsi" w:hAnsiTheme="majorHAnsi" w:cstheme="majorHAnsi"/>
          <w:b/>
          <w:bCs/>
          <w:sz w:val="24"/>
          <w:szCs w:val="24"/>
        </w:rPr>
        <w:t>cadrul</w:t>
      </w:r>
      <w:proofErr w:type="spellEnd"/>
      <w:r w:rsidRPr="00800D60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800D60">
        <w:rPr>
          <w:rFonts w:asciiTheme="majorHAnsi" w:hAnsiTheme="majorHAnsi" w:cstheme="majorHAnsi"/>
          <w:b/>
          <w:bCs/>
          <w:sz w:val="24"/>
          <w:szCs w:val="24"/>
        </w:rPr>
        <w:t>proiectului</w:t>
      </w:r>
      <w:proofErr w:type="spellEnd"/>
      <w:r w:rsidRPr="00800D60">
        <w:rPr>
          <w:rFonts w:asciiTheme="majorHAnsi" w:hAnsiTheme="majorHAnsi" w:cstheme="majorHAnsi"/>
          <w:b/>
          <w:bCs/>
          <w:sz w:val="24"/>
          <w:szCs w:val="24"/>
        </w:rPr>
        <w:t xml:space="preserve"> de </w:t>
      </w:r>
      <w:proofErr w:type="spellStart"/>
      <w:r w:rsidRPr="00800D60">
        <w:rPr>
          <w:rFonts w:asciiTheme="majorHAnsi" w:hAnsiTheme="majorHAnsi" w:cstheme="majorHAnsi"/>
          <w:b/>
          <w:bCs/>
          <w:sz w:val="24"/>
          <w:szCs w:val="24"/>
        </w:rPr>
        <w:t>cooperare</w:t>
      </w:r>
      <w:proofErr w:type="spellEnd"/>
      <w:r w:rsidRPr="00800D60">
        <w:rPr>
          <w:rFonts w:asciiTheme="majorHAnsi" w:hAnsiTheme="majorHAnsi" w:cstheme="majorHAnsi"/>
          <w:b/>
          <w:bCs/>
          <w:sz w:val="24"/>
          <w:szCs w:val="24"/>
        </w:rPr>
        <w:t xml:space="preserve"> cu </w:t>
      </w:r>
      <w:proofErr w:type="spellStart"/>
      <w:r w:rsidRPr="00800D60">
        <w:rPr>
          <w:rFonts w:asciiTheme="majorHAnsi" w:hAnsiTheme="majorHAnsi" w:cstheme="majorHAnsi"/>
          <w:b/>
          <w:bCs/>
          <w:sz w:val="24"/>
          <w:szCs w:val="24"/>
        </w:rPr>
        <w:t>titlul</w:t>
      </w:r>
      <w:proofErr w:type="spellEnd"/>
      <w:r w:rsidRPr="00800D60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F3874">
        <w:rPr>
          <w:rFonts w:asciiTheme="majorHAnsi" w:hAnsiTheme="majorHAnsi" w:cstheme="majorHAnsi"/>
          <w:sz w:val="24"/>
          <w:szCs w:val="24"/>
        </w:rPr>
        <w:t>____________________________________________</w:t>
      </w:r>
    </w:p>
    <w:p w14:paraId="56D184C3" w14:textId="77777777" w:rsidR="00800D60" w:rsidRPr="00800D60" w:rsidRDefault="00800D60" w:rsidP="00800D60">
      <w:pPr>
        <w:spacing w:after="0"/>
        <w:rPr>
          <w:rFonts w:asciiTheme="majorHAnsi" w:hAnsiTheme="majorHAnsi" w:cstheme="majorHAnsi"/>
          <w:sz w:val="24"/>
          <w:szCs w:val="24"/>
        </w:rPr>
      </w:pPr>
      <w:r w:rsidRPr="00800D60">
        <w:rPr>
          <w:rFonts w:asciiTheme="majorHAnsi" w:hAnsiTheme="majorHAnsi" w:cstheme="majorHAnsi"/>
          <w:i/>
          <w:iCs/>
          <w:sz w:val="24"/>
          <w:szCs w:val="24"/>
        </w:rPr>
        <w:t xml:space="preserve">Se </w:t>
      </w:r>
      <w:proofErr w:type="spellStart"/>
      <w:r w:rsidRPr="00800D60">
        <w:rPr>
          <w:rFonts w:asciiTheme="majorHAnsi" w:hAnsiTheme="majorHAnsi" w:cstheme="majorHAnsi"/>
          <w:i/>
          <w:iCs/>
          <w:sz w:val="24"/>
          <w:szCs w:val="24"/>
        </w:rPr>
        <w:t>va</w:t>
      </w:r>
      <w:proofErr w:type="spellEnd"/>
      <w:r w:rsidRPr="00800D60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800D60">
        <w:rPr>
          <w:rFonts w:asciiTheme="majorHAnsi" w:hAnsiTheme="majorHAnsi" w:cstheme="majorHAnsi"/>
          <w:i/>
          <w:iCs/>
          <w:sz w:val="24"/>
          <w:szCs w:val="24"/>
        </w:rPr>
        <w:t>prelua</w:t>
      </w:r>
      <w:proofErr w:type="spellEnd"/>
      <w:r w:rsidRPr="00800D60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800D60">
        <w:rPr>
          <w:rFonts w:asciiTheme="majorHAnsi" w:hAnsiTheme="majorHAnsi" w:cstheme="majorHAnsi"/>
          <w:i/>
          <w:iCs/>
          <w:sz w:val="24"/>
          <w:szCs w:val="24"/>
        </w:rPr>
        <w:t>denumirea</w:t>
      </w:r>
      <w:proofErr w:type="spellEnd"/>
      <w:r w:rsidRPr="00800D60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800D60">
        <w:rPr>
          <w:rFonts w:asciiTheme="majorHAnsi" w:hAnsiTheme="majorHAnsi" w:cstheme="majorHAnsi"/>
          <w:i/>
          <w:iCs/>
          <w:sz w:val="24"/>
          <w:szCs w:val="24"/>
        </w:rPr>
        <w:t>proiectului</w:t>
      </w:r>
      <w:proofErr w:type="spellEnd"/>
      <w:r w:rsidRPr="00800D60">
        <w:rPr>
          <w:rFonts w:asciiTheme="majorHAnsi" w:hAnsiTheme="majorHAnsi" w:cstheme="majorHAnsi"/>
          <w:i/>
          <w:iCs/>
          <w:sz w:val="24"/>
          <w:szCs w:val="24"/>
        </w:rPr>
        <w:t xml:space="preserve"> din </w:t>
      </w:r>
      <w:proofErr w:type="spellStart"/>
      <w:r w:rsidRPr="00800D60">
        <w:rPr>
          <w:rFonts w:asciiTheme="majorHAnsi" w:hAnsiTheme="majorHAnsi" w:cstheme="majorHAnsi"/>
          <w:i/>
          <w:iCs/>
          <w:sz w:val="24"/>
          <w:szCs w:val="24"/>
        </w:rPr>
        <w:t>Cererea</w:t>
      </w:r>
      <w:proofErr w:type="spellEnd"/>
      <w:r w:rsidRPr="00800D60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800D60">
        <w:rPr>
          <w:rFonts w:asciiTheme="majorHAnsi" w:hAnsiTheme="majorHAnsi" w:cstheme="majorHAnsi"/>
          <w:i/>
          <w:iCs/>
          <w:sz w:val="24"/>
          <w:szCs w:val="24"/>
        </w:rPr>
        <w:t>finanțare</w:t>
      </w:r>
      <w:proofErr w:type="spellEnd"/>
      <w:r w:rsidRPr="00800D60">
        <w:rPr>
          <w:rFonts w:asciiTheme="majorHAnsi" w:hAnsiTheme="majorHAnsi" w:cstheme="majorHAnsi"/>
          <w:i/>
          <w:iCs/>
          <w:sz w:val="24"/>
          <w:szCs w:val="24"/>
        </w:rPr>
        <w:t>.</w:t>
      </w:r>
    </w:p>
    <w:p w14:paraId="652EC68B" w14:textId="77777777" w:rsidR="00800D60" w:rsidRPr="00800D60" w:rsidRDefault="00800D60" w:rsidP="00800D60">
      <w:pPr>
        <w:spacing w:after="0"/>
        <w:rPr>
          <w:rFonts w:asciiTheme="majorHAnsi" w:hAnsiTheme="majorHAnsi" w:cstheme="majorHAnsi"/>
          <w:b/>
          <w:bCs/>
          <w:sz w:val="10"/>
          <w:szCs w:val="10"/>
        </w:rPr>
      </w:pPr>
    </w:p>
    <w:p w14:paraId="3EDF0136" w14:textId="6E8CA848" w:rsidR="00800D60" w:rsidRPr="00800D60" w:rsidRDefault="00800D60" w:rsidP="00800D60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800D60">
        <w:rPr>
          <w:rFonts w:asciiTheme="majorHAnsi" w:hAnsiTheme="majorHAnsi" w:cstheme="majorHAnsi"/>
          <w:b/>
          <w:bCs/>
          <w:sz w:val="24"/>
          <w:szCs w:val="24"/>
        </w:rPr>
        <w:t>Intervenția</w:t>
      </w:r>
      <w:proofErr w:type="spellEnd"/>
      <w:r w:rsidRPr="00800D60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800D60">
        <w:rPr>
          <w:rFonts w:asciiTheme="majorHAnsi" w:hAnsiTheme="majorHAnsi" w:cstheme="majorHAnsi"/>
          <w:sz w:val="24"/>
          <w:szCs w:val="24"/>
        </w:rPr>
        <w:t xml:space="preserve"> I4P </w:t>
      </w:r>
      <w:proofErr w:type="spellStart"/>
      <w:r w:rsidRPr="00800D60">
        <w:rPr>
          <w:rFonts w:asciiTheme="majorHAnsi" w:hAnsiTheme="majorHAnsi" w:cstheme="majorHAnsi"/>
          <w:sz w:val="24"/>
          <w:szCs w:val="24"/>
        </w:rPr>
        <w:t>Cooperare</w:t>
      </w:r>
      <w:proofErr w:type="spellEnd"/>
      <w:r w:rsidRPr="00800D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800D60">
        <w:rPr>
          <w:rFonts w:asciiTheme="majorHAnsi" w:hAnsiTheme="majorHAnsi" w:cstheme="majorHAnsi"/>
          <w:sz w:val="24"/>
          <w:szCs w:val="24"/>
        </w:rPr>
        <w:t>între</w:t>
      </w:r>
      <w:proofErr w:type="spellEnd"/>
      <w:r w:rsidRPr="00800D60">
        <w:rPr>
          <w:rFonts w:asciiTheme="majorHAnsi" w:hAnsiTheme="majorHAnsi" w:cstheme="majorHAnsi"/>
          <w:sz w:val="24"/>
          <w:szCs w:val="24"/>
        </w:rPr>
        <w:t xml:space="preserve"> GAL-</w:t>
      </w:r>
      <w:proofErr w:type="spellStart"/>
      <w:r w:rsidRPr="00800D60">
        <w:rPr>
          <w:rFonts w:asciiTheme="majorHAnsi" w:hAnsiTheme="majorHAnsi" w:cstheme="majorHAnsi"/>
          <w:sz w:val="24"/>
          <w:szCs w:val="24"/>
        </w:rPr>
        <w:t>uri</w:t>
      </w:r>
      <w:proofErr w:type="spellEnd"/>
    </w:p>
    <w:p w14:paraId="2A845BBE" w14:textId="77777777" w:rsidR="00800D60" w:rsidRPr="00800D60" w:rsidRDefault="00800D60" w:rsidP="00800D60">
      <w:pPr>
        <w:spacing w:after="0"/>
        <w:rPr>
          <w:rFonts w:asciiTheme="majorHAnsi" w:hAnsiTheme="majorHAnsi" w:cstheme="majorHAnsi"/>
          <w:b/>
          <w:bCs/>
          <w:sz w:val="10"/>
          <w:szCs w:val="10"/>
        </w:rPr>
      </w:pPr>
    </w:p>
    <w:p w14:paraId="74D049EF" w14:textId="00ADB34F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GAL</w:t>
      </w:r>
      <w:r>
        <w:rPr>
          <w:rFonts w:asciiTheme="majorHAnsi" w:hAnsiTheme="majorHAnsi" w:cstheme="majorHAnsi"/>
          <w:b/>
          <w:bCs/>
          <w:sz w:val="24"/>
          <w:szCs w:val="24"/>
        </w:rPr>
        <w:t>Coordonator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/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Partener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: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Asociația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Grup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Acțiune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Locală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Banat-Vest</w:t>
      </w:r>
    </w:p>
    <w:p w14:paraId="2E5EA7BC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10"/>
          <w:szCs w:val="10"/>
        </w:rPr>
      </w:pPr>
    </w:p>
    <w:p w14:paraId="75B1586C" w14:textId="3D98EA3B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UAT-ul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care se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desfășoară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activitatea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:</w:t>
      </w:r>
      <w:r w:rsidRPr="005F3874">
        <w:rPr>
          <w:rFonts w:asciiTheme="majorHAnsi" w:hAnsiTheme="majorHAnsi" w:cstheme="majorHAnsi"/>
          <w:sz w:val="24"/>
          <w:szCs w:val="24"/>
        </w:rPr>
        <w:t>_______________________________________________</w:t>
      </w:r>
    </w:p>
    <w:p w14:paraId="1CDA52B9" w14:textId="77777777" w:rsidR="005F3874" w:rsidRPr="00800D60" w:rsidRDefault="005F3874" w:rsidP="00800D60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6DD7D7EB" w14:textId="143B156C" w:rsidR="00800D60" w:rsidRPr="00800D60" w:rsidRDefault="00800D60" w:rsidP="00800D60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800D60">
        <w:rPr>
          <w:rFonts w:asciiTheme="majorHAnsi" w:hAnsiTheme="majorHAnsi" w:cstheme="majorHAnsi"/>
          <w:b/>
          <w:bCs/>
          <w:sz w:val="24"/>
          <w:szCs w:val="24"/>
        </w:rPr>
        <w:t xml:space="preserve">1. </w:t>
      </w:r>
      <w:proofErr w:type="spellStart"/>
      <w:r w:rsidRPr="00800D60">
        <w:rPr>
          <w:rFonts w:asciiTheme="majorHAnsi" w:hAnsiTheme="majorHAnsi" w:cstheme="majorHAnsi"/>
          <w:b/>
          <w:bCs/>
          <w:sz w:val="24"/>
          <w:szCs w:val="24"/>
        </w:rPr>
        <w:t>Denumirea</w:t>
      </w:r>
      <w:proofErr w:type="spellEnd"/>
      <w:r w:rsidRPr="00800D60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800D60">
        <w:rPr>
          <w:rFonts w:asciiTheme="majorHAnsi" w:hAnsiTheme="majorHAnsi" w:cstheme="majorHAnsi"/>
          <w:b/>
          <w:bCs/>
          <w:sz w:val="24"/>
          <w:szCs w:val="24"/>
        </w:rPr>
        <w:t>activității</w:t>
      </w:r>
      <w:proofErr w:type="spellEnd"/>
      <w:r>
        <w:rPr>
          <w:rFonts w:asciiTheme="majorHAnsi" w:hAnsiTheme="majorHAnsi" w:cstheme="majorHAnsi"/>
          <w:b/>
          <w:bCs/>
          <w:sz w:val="24"/>
          <w:szCs w:val="24"/>
        </w:rPr>
        <w:t xml:space="preserve"> soft</w:t>
      </w:r>
    </w:p>
    <w:p w14:paraId="0C8343F7" w14:textId="60B4972E" w:rsidR="00800D60" w:rsidRPr="00800D60" w:rsidRDefault="0061020A" w:rsidP="00800D60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17F1409E" w14:textId="606C71C0" w:rsidR="00800D60" w:rsidRDefault="005F3874" w:rsidP="0061020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Denumirea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trebuie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să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reflecte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mod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clar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acțiunea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comunitară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care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urmează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să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fie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realizată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.</w:t>
      </w:r>
    </w:p>
    <w:p w14:paraId="3A068192" w14:textId="77777777" w:rsidR="005F3874" w:rsidRPr="00800D60" w:rsidRDefault="005F3874" w:rsidP="00800D60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1D4898EF" w14:textId="197C4EE0" w:rsidR="00800D60" w:rsidRPr="00800D60" w:rsidRDefault="00800D60" w:rsidP="00800D60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800D60">
        <w:rPr>
          <w:rFonts w:asciiTheme="majorHAnsi" w:hAnsiTheme="majorHAnsi" w:cstheme="majorHAnsi"/>
          <w:b/>
          <w:bCs/>
          <w:sz w:val="24"/>
          <w:szCs w:val="24"/>
        </w:rPr>
        <w:t xml:space="preserve">2. </w:t>
      </w:r>
      <w:proofErr w:type="spellStart"/>
      <w:r w:rsidR="005F3874">
        <w:rPr>
          <w:rFonts w:asciiTheme="majorHAnsi" w:hAnsiTheme="majorHAnsi" w:cstheme="majorHAnsi"/>
          <w:b/>
          <w:bCs/>
          <w:sz w:val="24"/>
          <w:szCs w:val="24"/>
        </w:rPr>
        <w:t>Scopul</w:t>
      </w:r>
      <w:proofErr w:type="spellEnd"/>
      <w:r w:rsidRPr="00800D60">
        <w:rPr>
          <w:rFonts w:asciiTheme="majorHAnsi" w:hAnsiTheme="majorHAnsi" w:cstheme="majorHAnsi"/>
          <w:b/>
          <w:bCs/>
          <w:sz w:val="24"/>
          <w:szCs w:val="24"/>
        </w:rPr>
        <w:t xml:space="preserve"> activității</w:t>
      </w:r>
    </w:p>
    <w:p w14:paraId="4DACFB05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614E2A7B" w14:textId="21B699A1" w:rsidR="00800D60" w:rsidRDefault="005F3874" w:rsidP="00800D60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Se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va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preciza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scopul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concret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al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legătura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acesteia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cu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activitatea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rezultatul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cooperare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.</w:t>
      </w:r>
    </w:p>
    <w:p w14:paraId="61E92758" w14:textId="77777777" w:rsidR="005F3874" w:rsidRPr="00800D60" w:rsidRDefault="005F3874" w:rsidP="00800D60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5EC1492C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4.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Descrierea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„soft”</w:t>
      </w:r>
    </w:p>
    <w:p w14:paraId="382117B8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Descrierea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acțiunii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14:paraId="0026BDA5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06EA2647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>Modul de desfășurare:</w:t>
      </w:r>
    </w:p>
    <w:p w14:paraId="694619B6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5BE7FA8E" w14:textId="3E47ACE9" w:rsidR="00F17850" w:rsidRDefault="00F17850" w:rsidP="005F3874">
      <w:pPr>
        <w:spacing w:after="0"/>
        <w:rPr>
          <w:rFonts w:asciiTheme="majorHAnsi" w:hAnsiTheme="majorHAnsi" w:cstheme="majorHAnsi"/>
          <w:sz w:val="24"/>
          <w:szCs w:val="24"/>
          <w:lang w:val="es-ES"/>
        </w:rPr>
      </w:pPr>
    </w:p>
    <w:p w14:paraId="202DC326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Entitatea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locală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cu care se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realizează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colaborarea</w:t>
      </w:r>
      <w:proofErr w:type="spellEnd"/>
    </w:p>
    <w:p w14:paraId="16A43F48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Denumirea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entității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locale:</w:t>
      </w:r>
    </w:p>
    <w:p w14:paraId="415552DB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7A019507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Tipul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entității:</w:t>
      </w:r>
    </w:p>
    <w:p w14:paraId="01586777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26CC243E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>UAT/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localitatea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14:paraId="3785F3C8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3F7D7175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Rolul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entității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locale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realizarea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„soft”:</w:t>
      </w:r>
    </w:p>
    <w:p w14:paraId="28E6184D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31424310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Contribuția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concretă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a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entității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locale la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realizarea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14:paraId="1E3EFC58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5005FD23" w14:textId="77777777" w:rsidR="005F3874" w:rsidRPr="005F3874" w:rsidRDefault="005F3874" w:rsidP="0061020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Se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va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descrie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mod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clar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concret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modul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care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entitatea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locală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va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participa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la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realizarea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„soft”.</w:t>
      </w:r>
    </w:p>
    <w:p w14:paraId="10CD0FDE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Documentul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prin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care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este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demonstrată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colaborarea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14:paraId="7163828C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7E5FB192" w14:textId="77777777" w:rsidR="0061020A" w:rsidRDefault="0061020A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141619C1" w14:textId="77777777" w:rsidR="0061020A" w:rsidRDefault="0061020A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1586DDC6" w14:textId="382C3C67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lastRenderedPageBreak/>
        <w:t>6. G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rupul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țintă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numărul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estimat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participanți</w:t>
      </w:r>
      <w:proofErr w:type="spellEnd"/>
    </w:p>
    <w:p w14:paraId="71F6C181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Grup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țintă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14:paraId="2EE6CEE4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66901FFA" w14:textId="672785DC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Număr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estimat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participanți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r w:rsidR="0061020A">
        <w:rPr>
          <w:rFonts w:asciiTheme="majorHAnsi" w:hAnsiTheme="majorHAnsi" w:cstheme="majorHAnsi"/>
          <w:sz w:val="24"/>
          <w:szCs w:val="24"/>
        </w:rPr>
        <w:t>_____________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persoane</w:t>
      </w:r>
      <w:proofErr w:type="spellEnd"/>
    </w:p>
    <w:p w14:paraId="2F0DA216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Grupul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țintă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va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fi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stabilit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funcție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natura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obiectivele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acesteia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.</w:t>
      </w:r>
    </w:p>
    <w:p w14:paraId="390FE442" w14:textId="72472E99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31B48FA5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7.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Perioada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locul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desfășurării</w:t>
      </w:r>
      <w:proofErr w:type="spellEnd"/>
    </w:p>
    <w:p w14:paraId="624B29B4" w14:textId="0B245591" w:rsidR="0061020A" w:rsidRPr="00800D60" w:rsidRDefault="005F3874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Perioada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estimată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F3874">
        <w:rPr>
          <w:rFonts w:asciiTheme="majorHAnsi" w:hAnsiTheme="majorHAnsi" w:cstheme="majorHAnsi"/>
          <w:sz w:val="24"/>
          <w:szCs w:val="24"/>
        </w:rPr>
        <w:br/>
      </w:r>
      <w:r w:rsidR="0061020A"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76F77458" w14:textId="788BC171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44AED7B2" w14:textId="77777777" w:rsidR="0061020A" w:rsidRPr="00800D60" w:rsidRDefault="005F3874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Locația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F3874">
        <w:rPr>
          <w:rFonts w:asciiTheme="majorHAnsi" w:hAnsiTheme="majorHAnsi" w:cstheme="majorHAnsi"/>
          <w:sz w:val="24"/>
          <w:szCs w:val="24"/>
        </w:rPr>
        <w:br/>
      </w:r>
      <w:r w:rsidR="0061020A"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0E375825" w14:textId="029592D2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6BE28597" w14:textId="77777777" w:rsidR="0061020A" w:rsidRPr="00800D60" w:rsidRDefault="005F3874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UAT-ul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care se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desfășoară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activitatea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F3874">
        <w:rPr>
          <w:rFonts w:asciiTheme="majorHAnsi" w:hAnsiTheme="majorHAnsi" w:cstheme="majorHAnsi"/>
          <w:sz w:val="24"/>
          <w:szCs w:val="24"/>
        </w:rPr>
        <w:br/>
      </w:r>
      <w:r w:rsidR="0061020A"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55D20BA0" w14:textId="6C2BDA61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Activitatea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se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va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desfășura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perioada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implementare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a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,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UAT-ul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care GAL Banat-Vest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asumă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realizarea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acțiunii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comunitare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„soft”,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colaborare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cu cel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puțin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o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entitate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locală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.</w:t>
      </w:r>
    </w:p>
    <w:p w14:paraId="7614DB5A" w14:textId="6965A410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193010EC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8.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Rezultatele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„soft”</w:t>
      </w:r>
    </w:p>
    <w:p w14:paraId="6405DFB6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urma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realizării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se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estimează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obținerea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următoarelor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rezultate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11"/>
        <w:gridCol w:w="2684"/>
        <w:gridCol w:w="4050"/>
        <w:gridCol w:w="1980"/>
      </w:tblGrid>
      <w:tr w:rsidR="005F3874" w:rsidRPr="005F3874" w14:paraId="68E7E1DE" w14:textId="77777777" w:rsidTr="0061020A">
        <w:tc>
          <w:tcPr>
            <w:tcW w:w="0" w:type="auto"/>
            <w:hideMark/>
          </w:tcPr>
          <w:p w14:paraId="506428E0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Nr. </w:t>
            </w:r>
            <w:proofErr w:type="spellStart"/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crt</w:t>
            </w:r>
            <w:proofErr w:type="spellEnd"/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684" w:type="dxa"/>
            <w:hideMark/>
          </w:tcPr>
          <w:p w14:paraId="2D80F876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Rezultat</w:t>
            </w:r>
            <w:proofErr w:type="spellEnd"/>
          </w:p>
        </w:tc>
        <w:tc>
          <w:tcPr>
            <w:tcW w:w="4050" w:type="dxa"/>
            <w:hideMark/>
          </w:tcPr>
          <w:p w14:paraId="47C88D99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Indicator/</w:t>
            </w:r>
            <w:proofErr w:type="spellStart"/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Modalitate</w:t>
            </w:r>
            <w:proofErr w:type="spellEnd"/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cuantificare</w:t>
            </w:r>
            <w:proofErr w:type="spellEnd"/>
          </w:p>
        </w:tc>
        <w:tc>
          <w:tcPr>
            <w:tcW w:w="1980" w:type="dxa"/>
            <w:hideMark/>
          </w:tcPr>
          <w:p w14:paraId="73ED1267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Valoare</w:t>
            </w:r>
            <w:proofErr w:type="spellEnd"/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387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estimată</w:t>
            </w:r>
            <w:proofErr w:type="spellEnd"/>
          </w:p>
        </w:tc>
      </w:tr>
      <w:tr w:rsidR="005F3874" w:rsidRPr="005F3874" w14:paraId="4721A69A" w14:textId="77777777" w:rsidTr="0061020A">
        <w:tc>
          <w:tcPr>
            <w:tcW w:w="0" w:type="auto"/>
            <w:hideMark/>
          </w:tcPr>
          <w:p w14:paraId="22D0E395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F3874">
              <w:rPr>
                <w:rFonts w:asciiTheme="majorHAnsi" w:hAnsiTheme="majorHAnsi" w:cstheme="majorHAnsi"/>
                <w:sz w:val="24"/>
                <w:szCs w:val="24"/>
              </w:rPr>
              <w:t>1.</w:t>
            </w:r>
          </w:p>
        </w:tc>
        <w:tc>
          <w:tcPr>
            <w:tcW w:w="2684" w:type="dxa"/>
            <w:hideMark/>
          </w:tcPr>
          <w:p w14:paraId="42B78E1D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050" w:type="dxa"/>
            <w:hideMark/>
          </w:tcPr>
          <w:p w14:paraId="16D3D736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0" w:type="dxa"/>
            <w:hideMark/>
          </w:tcPr>
          <w:p w14:paraId="57F402F0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F3874" w:rsidRPr="005F3874" w14:paraId="208B65F3" w14:textId="77777777" w:rsidTr="0061020A">
        <w:tc>
          <w:tcPr>
            <w:tcW w:w="0" w:type="auto"/>
            <w:hideMark/>
          </w:tcPr>
          <w:p w14:paraId="71012D9F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F3874">
              <w:rPr>
                <w:rFonts w:asciiTheme="majorHAnsi" w:hAnsiTheme="majorHAnsi" w:cstheme="majorHAnsi"/>
                <w:sz w:val="24"/>
                <w:szCs w:val="24"/>
              </w:rPr>
              <w:t>2.</w:t>
            </w:r>
          </w:p>
        </w:tc>
        <w:tc>
          <w:tcPr>
            <w:tcW w:w="2684" w:type="dxa"/>
            <w:hideMark/>
          </w:tcPr>
          <w:p w14:paraId="55401822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050" w:type="dxa"/>
            <w:hideMark/>
          </w:tcPr>
          <w:p w14:paraId="16EAB56F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0" w:type="dxa"/>
            <w:hideMark/>
          </w:tcPr>
          <w:p w14:paraId="453F1813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F3874" w:rsidRPr="005F3874" w14:paraId="126494F8" w14:textId="77777777" w:rsidTr="0061020A">
        <w:tc>
          <w:tcPr>
            <w:tcW w:w="0" w:type="auto"/>
            <w:hideMark/>
          </w:tcPr>
          <w:p w14:paraId="1ED2D4F9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F3874">
              <w:rPr>
                <w:rFonts w:asciiTheme="majorHAnsi" w:hAnsiTheme="majorHAnsi" w:cstheme="majorHAnsi"/>
                <w:sz w:val="24"/>
                <w:szCs w:val="24"/>
              </w:rPr>
              <w:t>3.</w:t>
            </w:r>
          </w:p>
        </w:tc>
        <w:tc>
          <w:tcPr>
            <w:tcW w:w="2684" w:type="dxa"/>
            <w:hideMark/>
          </w:tcPr>
          <w:p w14:paraId="1941290E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050" w:type="dxa"/>
            <w:hideMark/>
          </w:tcPr>
          <w:p w14:paraId="73D0B455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0" w:type="dxa"/>
            <w:hideMark/>
          </w:tcPr>
          <w:p w14:paraId="28A30E33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F3874" w:rsidRPr="005F3874" w14:paraId="3A848649" w14:textId="77777777" w:rsidTr="0061020A">
        <w:tc>
          <w:tcPr>
            <w:tcW w:w="0" w:type="auto"/>
            <w:hideMark/>
          </w:tcPr>
          <w:p w14:paraId="37B3AAC9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F3874">
              <w:rPr>
                <w:rFonts w:asciiTheme="majorHAnsi" w:hAnsiTheme="majorHAnsi" w:cstheme="majorHAnsi"/>
                <w:sz w:val="24"/>
                <w:szCs w:val="24"/>
              </w:rPr>
              <w:t>4.</w:t>
            </w:r>
          </w:p>
        </w:tc>
        <w:tc>
          <w:tcPr>
            <w:tcW w:w="2684" w:type="dxa"/>
            <w:hideMark/>
          </w:tcPr>
          <w:p w14:paraId="02ABBFCF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050" w:type="dxa"/>
            <w:hideMark/>
          </w:tcPr>
          <w:p w14:paraId="11EA1310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0" w:type="dxa"/>
            <w:hideMark/>
          </w:tcPr>
          <w:p w14:paraId="5BE9FC65" w14:textId="77777777" w:rsidR="005F3874" w:rsidRPr="005F3874" w:rsidRDefault="005F3874" w:rsidP="005F38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9205EF6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>Exemple</w:t>
      </w:r>
      <w:proofErr w:type="spellEnd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>rezultate</w:t>
      </w:r>
      <w:proofErr w:type="spellEnd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care pot fi </w:t>
      </w:r>
      <w:proofErr w:type="spellStart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>utilizate</w:t>
      </w:r>
      <w:proofErr w:type="spellEnd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, </w:t>
      </w:r>
      <w:proofErr w:type="spellStart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>după</w:t>
      </w:r>
      <w:proofErr w:type="spellEnd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>caz</w:t>
      </w:r>
      <w:proofErr w:type="spellEnd"/>
      <w:r w:rsidRPr="005F3874">
        <w:rPr>
          <w:rFonts w:asciiTheme="majorHAnsi" w:hAnsiTheme="majorHAnsi" w:cstheme="majorHAnsi"/>
          <w:b/>
          <w:bCs/>
          <w:i/>
          <w:iCs/>
          <w:sz w:val="24"/>
          <w:szCs w:val="24"/>
        </w:rPr>
        <w:t>:</w:t>
      </w:r>
    </w:p>
    <w:p w14:paraId="39E7BEF0" w14:textId="77777777" w:rsidR="005F3874" w:rsidRPr="005F3874" w:rsidRDefault="005F3874" w:rsidP="0061020A">
      <w:pPr>
        <w:numPr>
          <w:ilvl w:val="0"/>
          <w:numId w:val="25"/>
        </w:numPr>
        <w:tabs>
          <w:tab w:val="clear" w:pos="720"/>
          <w:tab w:val="left" w:pos="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persoane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participante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/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informate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– ........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persoane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;</w:t>
      </w:r>
    </w:p>
    <w:p w14:paraId="0A94C02D" w14:textId="77777777" w:rsidR="005F3874" w:rsidRPr="005F3874" w:rsidRDefault="005F3874" w:rsidP="0061020A">
      <w:pPr>
        <w:numPr>
          <w:ilvl w:val="0"/>
          <w:numId w:val="25"/>
        </w:numPr>
        <w:tabs>
          <w:tab w:val="clear" w:pos="720"/>
          <w:tab w:val="left" w:pos="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persoane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care au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beneficiat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activități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demonstrative – ........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persoane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;</w:t>
      </w:r>
    </w:p>
    <w:p w14:paraId="079D40AA" w14:textId="77777777" w:rsidR="005F3874" w:rsidRPr="005F3874" w:rsidRDefault="005F3874" w:rsidP="0061020A">
      <w:pPr>
        <w:numPr>
          <w:ilvl w:val="0"/>
          <w:numId w:val="25"/>
        </w:numPr>
        <w:tabs>
          <w:tab w:val="clear" w:pos="720"/>
          <w:tab w:val="left" w:pos="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activități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promovare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/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diseminare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realizate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– ........;</w:t>
      </w:r>
    </w:p>
    <w:p w14:paraId="36C663B8" w14:textId="77777777" w:rsidR="005F3874" w:rsidRPr="005F3874" w:rsidRDefault="005F3874" w:rsidP="0061020A">
      <w:pPr>
        <w:numPr>
          <w:ilvl w:val="0"/>
          <w:numId w:val="25"/>
        </w:numPr>
        <w:tabs>
          <w:tab w:val="clear" w:pos="720"/>
          <w:tab w:val="left" w:pos="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materiale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informare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/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promovare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distribuite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– ........;</w:t>
      </w:r>
    </w:p>
    <w:p w14:paraId="73EC58E4" w14:textId="77777777" w:rsidR="005F3874" w:rsidRPr="005F3874" w:rsidRDefault="005F3874" w:rsidP="0061020A">
      <w:pPr>
        <w:numPr>
          <w:ilvl w:val="0"/>
          <w:numId w:val="25"/>
        </w:numPr>
        <w:tabs>
          <w:tab w:val="clear" w:pos="720"/>
          <w:tab w:val="left" w:pos="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produse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/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rezultate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ale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prezentate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publicului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– ........;</w:t>
      </w:r>
    </w:p>
    <w:p w14:paraId="4D1B14DE" w14:textId="77777777" w:rsidR="005F3874" w:rsidRPr="005F3874" w:rsidRDefault="005F3874" w:rsidP="0061020A">
      <w:pPr>
        <w:numPr>
          <w:ilvl w:val="0"/>
          <w:numId w:val="25"/>
        </w:numPr>
        <w:tabs>
          <w:tab w:val="clear" w:pos="720"/>
          <w:tab w:val="left" w:pos="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bune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practici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prezentate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/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transferate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– ........;</w:t>
      </w:r>
    </w:p>
    <w:p w14:paraId="22FC742C" w14:textId="77777777" w:rsidR="005F3874" w:rsidRPr="005F3874" w:rsidRDefault="005F3874" w:rsidP="0061020A">
      <w:pPr>
        <w:numPr>
          <w:ilvl w:val="0"/>
          <w:numId w:val="25"/>
        </w:numPr>
        <w:tabs>
          <w:tab w:val="clear" w:pos="720"/>
          <w:tab w:val="left" w:pos="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ateliere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/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sesiuni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organizate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– ........;</w:t>
      </w:r>
    </w:p>
    <w:p w14:paraId="09767FA2" w14:textId="77777777" w:rsidR="0061020A" w:rsidRDefault="0061020A" w:rsidP="005F3874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456DBFE5" w14:textId="2E583859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>9. C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ontribuția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„soft” la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proiectul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cooperare</w:t>
      </w:r>
      <w:proofErr w:type="spellEnd"/>
    </w:p>
    <w:p w14:paraId="1E678CD5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Activitatea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„soft”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contribuie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la:</w:t>
      </w:r>
    </w:p>
    <w:p w14:paraId="05929CA7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="Segoe UI Symbol" w:hAnsi="Segoe UI Symbol" w:cs="Segoe UI Symbol"/>
          <w:sz w:val="24"/>
          <w:szCs w:val="24"/>
        </w:rPr>
        <w:t>☐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valorificarea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rezultatelor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;</w:t>
      </w:r>
    </w:p>
    <w:p w14:paraId="64905AE7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="Segoe UI Symbol" w:hAnsi="Segoe UI Symbol" w:cs="Segoe UI Symbol"/>
          <w:sz w:val="24"/>
          <w:szCs w:val="24"/>
        </w:rPr>
        <w:t>☐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promovarea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rezultatelor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;</w:t>
      </w:r>
    </w:p>
    <w:p w14:paraId="10FC3E84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="Segoe UI Symbol" w:hAnsi="Segoe UI Symbol" w:cs="Segoe UI Symbol"/>
          <w:sz w:val="24"/>
          <w:szCs w:val="24"/>
        </w:rPr>
        <w:t>☐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diseminarea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rezultatelor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;</w:t>
      </w:r>
    </w:p>
    <w:p w14:paraId="37F70553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="Segoe UI Symbol" w:hAnsi="Segoe UI Symbol" w:cs="Segoe UI Symbol"/>
          <w:sz w:val="24"/>
          <w:szCs w:val="24"/>
        </w:rPr>
        <w:t>☐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transferul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experiență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bune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practici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;</w:t>
      </w:r>
    </w:p>
    <w:p w14:paraId="1A9423E9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="Segoe UI Symbol" w:hAnsi="Segoe UI Symbol" w:cs="Segoe UI Symbol"/>
          <w:sz w:val="24"/>
          <w:szCs w:val="24"/>
        </w:rPr>
        <w:lastRenderedPageBreak/>
        <w:t>☐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creșterea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gradului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utilizare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/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valorificare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a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rezultatelor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;</w:t>
      </w:r>
    </w:p>
    <w:p w14:paraId="4032648E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="Segoe UI Symbol" w:hAnsi="Segoe UI Symbol" w:cs="Segoe UI Symbol"/>
          <w:sz w:val="24"/>
          <w:szCs w:val="24"/>
        </w:rPr>
        <w:t>☐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informarea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conștientizarea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publicului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;</w:t>
      </w:r>
    </w:p>
    <w:p w14:paraId="68487D4A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="Segoe UI Symbol" w:hAnsi="Segoe UI Symbol" w:cs="Segoe UI Symbol"/>
          <w:sz w:val="24"/>
          <w:szCs w:val="24"/>
        </w:rPr>
        <w:t>☐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implicarea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comunității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a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grupurilor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țintă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;</w:t>
      </w:r>
    </w:p>
    <w:p w14:paraId="3FFB7AB1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="Segoe UI Symbol" w:hAnsi="Segoe UI Symbol" w:cs="Segoe UI Symbol"/>
          <w:sz w:val="24"/>
          <w:szCs w:val="24"/>
        </w:rPr>
        <w:t>☐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alte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forme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valorificare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>: ....................................................................................</w:t>
      </w:r>
    </w:p>
    <w:p w14:paraId="2D9EA6FA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Descriere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14:paraId="1E92E4A8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4DB42817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Se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va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explica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mod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concret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activitatea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„soft”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este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relevantă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pentru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proiect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cum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contribuie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la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atingerea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obiectivelor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la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valorificarea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rezultatelor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cooperare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.</w:t>
      </w:r>
    </w:p>
    <w:p w14:paraId="1372E01C" w14:textId="045AD2B5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390C5F46" w14:textId="77777777" w:rsid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10.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Cheltuieli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aferente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„soft”</w:t>
      </w:r>
    </w:p>
    <w:p w14:paraId="2D35815A" w14:textId="77777777" w:rsidR="0061020A" w:rsidRPr="00800D60" w:rsidRDefault="0061020A" w:rsidP="0061020A">
      <w:pPr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</w:t>
      </w:r>
    </w:p>
    <w:p w14:paraId="45CD978D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Cheltuielile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aferente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„soft”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trebuie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să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fie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prevăzute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bugetul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,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să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fie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eligibile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să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fie corelate cu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activitatea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rezultatele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proiectului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.</w:t>
      </w:r>
    </w:p>
    <w:p w14:paraId="7B3BC905" w14:textId="53534FFE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3F9BCBFD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11.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Documente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care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vor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demonstra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realizarea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activității</w:t>
      </w:r>
      <w:proofErr w:type="spellEnd"/>
    </w:p>
    <w:p w14:paraId="56ED7676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Realizarea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poate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fi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demonstrată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,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după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caz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,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prin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:</w:t>
      </w:r>
    </w:p>
    <w:p w14:paraId="6EE666A1" w14:textId="77777777" w:rsidR="005F3874" w:rsidRPr="005F3874" w:rsidRDefault="005F3874" w:rsidP="0061020A">
      <w:pPr>
        <w:numPr>
          <w:ilvl w:val="0"/>
          <w:numId w:val="26"/>
        </w:numPr>
        <w:tabs>
          <w:tab w:val="clear" w:pos="72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liste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participanți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;</w:t>
      </w:r>
    </w:p>
    <w:p w14:paraId="17FC1F8F" w14:textId="77777777" w:rsidR="005F3874" w:rsidRPr="005F3874" w:rsidRDefault="005F3874" w:rsidP="0061020A">
      <w:pPr>
        <w:numPr>
          <w:ilvl w:val="0"/>
          <w:numId w:val="26"/>
        </w:numPr>
        <w:tabs>
          <w:tab w:val="clear" w:pos="72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fotografii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;</w:t>
      </w:r>
    </w:p>
    <w:p w14:paraId="3E53682C" w14:textId="77777777" w:rsidR="005F3874" w:rsidRPr="005F3874" w:rsidRDefault="005F3874" w:rsidP="0061020A">
      <w:pPr>
        <w:numPr>
          <w:ilvl w:val="0"/>
          <w:numId w:val="26"/>
        </w:numPr>
        <w:tabs>
          <w:tab w:val="clear" w:pos="72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materiale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informare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și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promovare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;</w:t>
      </w:r>
    </w:p>
    <w:p w14:paraId="20D034CE" w14:textId="77777777" w:rsidR="005F3874" w:rsidRPr="005F3874" w:rsidRDefault="005F3874" w:rsidP="0061020A">
      <w:pPr>
        <w:numPr>
          <w:ilvl w:val="0"/>
          <w:numId w:val="26"/>
        </w:numPr>
        <w:tabs>
          <w:tab w:val="clear" w:pos="72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materiale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/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prezentări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utilizate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;</w:t>
      </w:r>
    </w:p>
    <w:p w14:paraId="6E868DFD" w14:textId="77777777" w:rsidR="005F3874" w:rsidRPr="005F3874" w:rsidRDefault="005F3874" w:rsidP="0061020A">
      <w:pPr>
        <w:numPr>
          <w:ilvl w:val="0"/>
          <w:numId w:val="26"/>
        </w:numPr>
        <w:tabs>
          <w:tab w:val="clear" w:pos="72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produse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sau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rezultate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prezentate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;</w:t>
      </w:r>
    </w:p>
    <w:p w14:paraId="3B0203DE" w14:textId="77777777" w:rsidR="005F3874" w:rsidRPr="005F3874" w:rsidRDefault="005F3874" w:rsidP="0061020A">
      <w:pPr>
        <w:numPr>
          <w:ilvl w:val="0"/>
          <w:numId w:val="26"/>
        </w:numPr>
        <w:tabs>
          <w:tab w:val="clear" w:pos="72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r w:rsidRPr="005F3874">
        <w:rPr>
          <w:rFonts w:asciiTheme="majorHAnsi" w:hAnsiTheme="majorHAnsi" w:cstheme="majorHAnsi"/>
          <w:i/>
          <w:iCs/>
          <w:sz w:val="24"/>
          <w:szCs w:val="24"/>
        </w:rPr>
        <w:t>minute/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procese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-verbale;</w:t>
      </w:r>
    </w:p>
    <w:p w14:paraId="575B3749" w14:textId="77777777" w:rsidR="005F3874" w:rsidRPr="005F3874" w:rsidRDefault="005F3874" w:rsidP="0061020A">
      <w:pPr>
        <w:numPr>
          <w:ilvl w:val="0"/>
          <w:numId w:val="26"/>
        </w:numPr>
        <w:tabs>
          <w:tab w:val="clear" w:pos="72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materiale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rezultate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în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urma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activității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;</w:t>
      </w:r>
    </w:p>
    <w:p w14:paraId="6164CAFA" w14:textId="77777777" w:rsidR="005F3874" w:rsidRPr="005F3874" w:rsidRDefault="005F3874" w:rsidP="0061020A">
      <w:pPr>
        <w:numPr>
          <w:ilvl w:val="0"/>
          <w:numId w:val="26"/>
        </w:numPr>
        <w:tabs>
          <w:tab w:val="clear" w:pos="720"/>
          <w:tab w:val="num" w:pos="270"/>
        </w:tabs>
        <w:spacing w:after="0"/>
        <w:ind w:left="0" w:firstLine="0"/>
        <w:rPr>
          <w:rFonts w:asciiTheme="majorHAnsi" w:hAnsiTheme="majorHAnsi" w:cstheme="majorHAnsi"/>
          <w:i/>
          <w:i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alte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documente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i/>
          <w:iCs/>
          <w:sz w:val="24"/>
          <w:szCs w:val="24"/>
        </w:rPr>
        <w:t>relevante</w:t>
      </w:r>
      <w:proofErr w:type="spellEnd"/>
      <w:r w:rsidRPr="005F3874">
        <w:rPr>
          <w:rFonts w:asciiTheme="majorHAnsi" w:hAnsiTheme="majorHAnsi" w:cstheme="majorHAnsi"/>
          <w:i/>
          <w:iCs/>
          <w:sz w:val="24"/>
          <w:szCs w:val="24"/>
        </w:rPr>
        <w:t>.</w:t>
      </w:r>
    </w:p>
    <w:p w14:paraId="0EDD1A21" w14:textId="0E12140C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53400EEC" w14:textId="05058954" w:rsidR="005F3874" w:rsidRPr="005F3874" w:rsidRDefault="005F3874" w:rsidP="005F3874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Responsabil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activitate</w:t>
      </w:r>
      <w:proofErr w:type="spellEnd"/>
    </w:p>
    <w:p w14:paraId="5B8950A5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>GAL/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Partener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responsabil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Asociația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Grup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Acțiune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F3874">
        <w:rPr>
          <w:rFonts w:asciiTheme="majorHAnsi" w:hAnsiTheme="majorHAnsi" w:cstheme="majorHAnsi"/>
          <w:sz w:val="24"/>
          <w:szCs w:val="24"/>
        </w:rPr>
        <w:t>Locală</w:t>
      </w:r>
      <w:proofErr w:type="spellEnd"/>
      <w:r w:rsidRPr="005F3874">
        <w:rPr>
          <w:rFonts w:asciiTheme="majorHAnsi" w:hAnsiTheme="majorHAnsi" w:cstheme="majorHAnsi"/>
          <w:sz w:val="24"/>
          <w:szCs w:val="24"/>
        </w:rPr>
        <w:t xml:space="preserve"> Banat-Vest</w:t>
      </w:r>
    </w:p>
    <w:p w14:paraId="3DE7ACC6" w14:textId="22AF849C" w:rsidR="005F3874" w:rsidRPr="005F3874" w:rsidRDefault="0061020A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b/>
          <w:bCs/>
          <w:sz w:val="24"/>
          <w:szCs w:val="24"/>
        </w:rPr>
        <w:t>Numele</w:t>
      </w:r>
      <w:proofErr w:type="spellEnd"/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sz w:val="24"/>
          <w:szCs w:val="24"/>
        </w:rPr>
        <w:t>și</w:t>
      </w:r>
      <w:proofErr w:type="spellEnd"/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b/>
          <w:bCs/>
          <w:sz w:val="24"/>
          <w:szCs w:val="24"/>
        </w:rPr>
        <w:t>prenumele</w:t>
      </w:r>
      <w:proofErr w:type="spellEnd"/>
      <w:r w:rsidR="005F3874"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="005F3874" w:rsidRPr="005F3874">
        <w:rPr>
          <w:rFonts w:asciiTheme="majorHAnsi" w:hAnsiTheme="majorHAnsi" w:cstheme="majorHAnsi"/>
          <w:sz w:val="24"/>
          <w:szCs w:val="24"/>
        </w:rPr>
        <w:br/>
        <w:t>..............................................................................................................................</w:t>
      </w:r>
    </w:p>
    <w:p w14:paraId="7BDBF1CE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Funcția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F3874">
        <w:rPr>
          <w:rFonts w:asciiTheme="majorHAnsi" w:hAnsiTheme="majorHAnsi" w:cstheme="majorHAnsi"/>
          <w:sz w:val="24"/>
          <w:szCs w:val="24"/>
        </w:rPr>
        <w:br/>
        <w:t>..............................................................................................................................</w:t>
      </w:r>
    </w:p>
    <w:p w14:paraId="3FD86FC9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5F3874">
        <w:rPr>
          <w:rFonts w:asciiTheme="majorHAnsi" w:hAnsiTheme="majorHAnsi" w:cstheme="majorHAnsi"/>
          <w:b/>
          <w:bCs/>
          <w:sz w:val="24"/>
          <w:szCs w:val="24"/>
        </w:rPr>
        <w:t>Data:</w:t>
      </w:r>
      <w:r w:rsidRPr="005F3874">
        <w:rPr>
          <w:rFonts w:asciiTheme="majorHAnsi" w:hAnsiTheme="majorHAnsi" w:cstheme="majorHAnsi"/>
          <w:sz w:val="24"/>
          <w:szCs w:val="24"/>
        </w:rPr>
        <w:br/>
        <w:t>..............................................................................................................................</w:t>
      </w:r>
    </w:p>
    <w:p w14:paraId="6D4546E9" w14:textId="77777777" w:rsidR="005F3874" w:rsidRPr="005F3874" w:rsidRDefault="005F3874" w:rsidP="005F3874">
      <w:pPr>
        <w:spacing w:after="0"/>
        <w:rPr>
          <w:rFonts w:asciiTheme="majorHAnsi" w:hAnsiTheme="majorHAnsi" w:cstheme="majorHAnsi"/>
          <w:sz w:val="24"/>
          <w:szCs w:val="24"/>
        </w:rPr>
      </w:pPr>
      <w:proofErr w:type="spellStart"/>
      <w:r w:rsidRPr="005F3874">
        <w:rPr>
          <w:rFonts w:asciiTheme="majorHAnsi" w:hAnsiTheme="majorHAnsi" w:cstheme="majorHAnsi"/>
          <w:b/>
          <w:bCs/>
          <w:sz w:val="24"/>
          <w:szCs w:val="24"/>
        </w:rPr>
        <w:t>Semnătura</w:t>
      </w:r>
      <w:proofErr w:type="spellEnd"/>
      <w:r w:rsidRPr="005F3874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F3874">
        <w:rPr>
          <w:rFonts w:asciiTheme="majorHAnsi" w:hAnsiTheme="majorHAnsi" w:cstheme="majorHAnsi"/>
          <w:sz w:val="24"/>
          <w:szCs w:val="24"/>
        </w:rPr>
        <w:br/>
        <w:t>..............................................................................................................................</w:t>
      </w:r>
    </w:p>
    <w:p w14:paraId="529CB65E" w14:textId="77777777" w:rsidR="005F3874" w:rsidRPr="00800D60" w:rsidRDefault="005F3874" w:rsidP="005F3874">
      <w:pPr>
        <w:spacing w:after="0"/>
        <w:rPr>
          <w:rFonts w:asciiTheme="majorHAnsi" w:hAnsiTheme="majorHAnsi" w:cstheme="majorHAnsi"/>
          <w:sz w:val="24"/>
          <w:szCs w:val="24"/>
          <w:lang w:val="es-ES"/>
        </w:rPr>
      </w:pPr>
    </w:p>
    <w:sectPr w:rsidR="005F3874" w:rsidRPr="00800D60" w:rsidSect="00755417">
      <w:headerReference w:type="default" r:id="rId8"/>
      <w:pgSz w:w="12240" w:h="15840"/>
      <w:pgMar w:top="1440" w:right="990" w:bottom="540" w:left="153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C3615" w14:textId="77777777" w:rsidR="00593CB8" w:rsidRDefault="00593CB8" w:rsidP="00B77019">
      <w:pPr>
        <w:spacing w:after="0" w:line="240" w:lineRule="auto"/>
      </w:pPr>
      <w:r>
        <w:separator/>
      </w:r>
    </w:p>
  </w:endnote>
  <w:endnote w:type="continuationSeparator" w:id="0">
    <w:p w14:paraId="4BEB7C16" w14:textId="77777777" w:rsidR="00593CB8" w:rsidRDefault="00593CB8" w:rsidP="00B77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633F6" w14:textId="77777777" w:rsidR="00593CB8" w:rsidRDefault="00593CB8" w:rsidP="00B77019">
      <w:pPr>
        <w:spacing w:after="0" w:line="240" w:lineRule="auto"/>
      </w:pPr>
      <w:r>
        <w:separator/>
      </w:r>
    </w:p>
  </w:footnote>
  <w:footnote w:type="continuationSeparator" w:id="0">
    <w:p w14:paraId="6FA49EDA" w14:textId="77777777" w:rsidR="00593CB8" w:rsidRDefault="00593CB8" w:rsidP="00B77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69CB8" w14:textId="61159B78" w:rsidR="00B77019" w:rsidRPr="00B77019" w:rsidRDefault="00B77019">
    <w:pPr>
      <w:pStyle w:val="Antet"/>
      <w:rPr>
        <w:b/>
        <w:bCs/>
        <w:sz w:val="24"/>
        <w:szCs w:val="24"/>
        <w:lang w:val="ro-RO"/>
      </w:rPr>
    </w:pPr>
    <w:r w:rsidRPr="007C5E2F">
      <w:rPr>
        <w:b/>
        <w:bCs/>
        <w:sz w:val="24"/>
        <w:szCs w:val="24"/>
        <w:lang w:val="ro-RO"/>
      </w:rPr>
      <w:t>ANTET SOLICITANT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E54AE4"/>
    <w:multiLevelType w:val="multilevel"/>
    <w:tmpl w:val="C898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5B2567"/>
    <w:multiLevelType w:val="hybridMultilevel"/>
    <w:tmpl w:val="3F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35D18"/>
    <w:multiLevelType w:val="multilevel"/>
    <w:tmpl w:val="87C88A8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0D5E7C"/>
    <w:multiLevelType w:val="multilevel"/>
    <w:tmpl w:val="F2F2B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103ECD"/>
    <w:multiLevelType w:val="multilevel"/>
    <w:tmpl w:val="20909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733131"/>
    <w:multiLevelType w:val="multilevel"/>
    <w:tmpl w:val="AE6E4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2E10C1"/>
    <w:multiLevelType w:val="multilevel"/>
    <w:tmpl w:val="00AC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515DF9"/>
    <w:multiLevelType w:val="multilevel"/>
    <w:tmpl w:val="AB009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5E7609"/>
    <w:multiLevelType w:val="multilevel"/>
    <w:tmpl w:val="25C0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670AC3"/>
    <w:multiLevelType w:val="multilevel"/>
    <w:tmpl w:val="F458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4E11C4"/>
    <w:multiLevelType w:val="hybridMultilevel"/>
    <w:tmpl w:val="E560532E"/>
    <w:lvl w:ilvl="0" w:tplc="7B224B9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C45ED"/>
    <w:multiLevelType w:val="multilevel"/>
    <w:tmpl w:val="D450A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EF4923"/>
    <w:multiLevelType w:val="hybridMultilevel"/>
    <w:tmpl w:val="05F25FD2"/>
    <w:lvl w:ilvl="0" w:tplc="0409000F">
      <w:start w:val="1"/>
      <w:numFmt w:val="decimal"/>
      <w:lvlText w:val="%1."/>
      <w:lvlJc w:val="left"/>
      <w:pPr>
        <w:ind w:left="5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0" w:hanging="360"/>
      </w:pPr>
    </w:lvl>
    <w:lvl w:ilvl="2" w:tplc="0409001B" w:tentative="1">
      <w:start w:val="1"/>
      <w:numFmt w:val="lowerRoman"/>
      <w:lvlText w:val="%3."/>
      <w:lvlJc w:val="right"/>
      <w:pPr>
        <w:ind w:left="6570" w:hanging="180"/>
      </w:pPr>
    </w:lvl>
    <w:lvl w:ilvl="3" w:tplc="0409000F" w:tentative="1">
      <w:start w:val="1"/>
      <w:numFmt w:val="decimal"/>
      <w:lvlText w:val="%4."/>
      <w:lvlJc w:val="left"/>
      <w:pPr>
        <w:ind w:left="7290" w:hanging="360"/>
      </w:pPr>
    </w:lvl>
    <w:lvl w:ilvl="4" w:tplc="04090019" w:tentative="1">
      <w:start w:val="1"/>
      <w:numFmt w:val="lowerLetter"/>
      <w:lvlText w:val="%5."/>
      <w:lvlJc w:val="left"/>
      <w:pPr>
        <w:ind w:left="8010" w:hanging="360"/>
      </w:pPr>
    </w:lvl>
    <w:lvl w:ilvl="5" w:tplc="0409001B" w:tentative="1">
      <w:start w:val="1"/>
      <w:numFmt w:val="lowerRoman"/>
      <w:lvlText w:val="%6."/>
      <w:lvlJc w:val="right"/>
      <w:pPr>
        <w:ind w:left="8730" w:hanging="180"/>
      </w:pPr>
    </w:lvl>
    <w:lvl w:ilvl="6" w:tplc="0409000F" w:tentative="1">
      <w:start w:val="1"/>
      <w:numFmt w:val="decimal"/>
      <w:lvlText w:val="%7."/>
      <w:lvlJc w:val="left"/>
      <w:pPr>
        <w:ind w:left="9450" w:hanging="360"/>
      </w:pPr>
    </w:lvl>
    <w:lvl w:ilvl="7" w:tplc="04090019" w:tentative="1">
      <w:start w:val="1"/>
      <w:numFmt w:val="lowerLetter"/>
      <w:lvlText w:val="%8."/>
      <w:lvlJc w:val="left"/>
      <w:pPr>
        <w:ind w:left="10170" w:hanging="360"/>
      </w:pPr>
    </w:lvl>
    <w:lvl w:ilvl="8" w:tplc="0409001B" w:tentative="1">
      <w:start w:val="1"/>
      <w:numFmt w:val="lowerRoman"/>
      <w:lvlText w:val="%9."/>
      <w:lvlJc w:val="right"/>
      <w:pPr>
        <w:ind w:left="10890" w:hanging="180"/>
      </w:pPr>
    </w:lvl>
  </w:abstractNum>
  <w:abstractNum w:abstractNumId="22" w15:restartNumberingAfterBreak="0">
    <w:nsid w:val="71A755E0"/>
    <w:multiLevelType w:val="multilevel"/>
    <w:tmpl w:val="A112A6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920A4C"/>
    <w:multiLevelType w:val="multilevel"/>
    <w:tmpl w:val="62B8A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0E272B"/>
    <w:multiLevelType w:val="hybridMultilevel"/>
    <w:tmpl w:val="05F25FD2"/>
    <w:lvl w:ilvl="0" w:tplc="FFFFFFFF">
      <w:start w:val="1"/>
      <w:numFmt w:val="decimal"/>
      <w:lvlText w:val="%1."/>
      <w:lvlJc w:val="left"/>
      <w:pPr>
        <w:ind w:left="5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850" w:hanging="360"/>
      </w:pPr>
    </w:lvl>
    <w:lvl w:ilvl="2" w:tplc="FFFFFFFF" w:tentative="1">
      <w:start w:val="1"/>
      <w:numFmt w:val="lowerRoman"/>
      <w:lvlText w:val="%3."/>
      <w:lvlJc w:val="right"/>
      <w:pPr>
        <w:ind w:left="6570" w:hanging="180"/>
      </w:pPr>
    </w:lvl>
    <w:lvl w:ilvl="3" w:tplc="FFFFFFFF" w:tentative="1">
      <w:start w:val="1"/>
      <w:numFmt w:val="decimal"/>
      <w:lvlText w:val="%4."/>
      <w:lvlJc w:val="left"/>
      <w:pPr>
        <w:ind w:left="7290" w:hanging="360"/>
      </w:pPr>
    </w:lvl>
    <w:lvl w:ilvl="4" w:tplc="FFFFFFFF" w:tentative="1">
      <w:start w:val="1"/>
      <w:numFmt w:val="lowerLetter"/>
      <w:lvlText w:val="%5."/>
      <w:lvlJc w:val="left"/>
      <w:pPr>
        <w:ind w:left="8010" w:hanging="360"/>
      </w:pPr>
    </w:lvl>
    <w:lvl w:ilvl="5" w:tplc="FFFFFFFF" w:tentative="1">
      <w:start w:val="1"/>
      <w:numFmt w:val="lowerRoman"/>
      <w:lvlText w:val="%6."/>
      <w:lvlJc w:val="right"/>
      <w:pPr>
        <w:ind w:left="8730" w:hanging="180"/>
      </w:pPr>
    </w:lvl>
    <w:lvl w:ilvl="6" w:tplc="FFFFFFFF" w:tentative="1">
      <w:start w:val="1"/>
      <w:numFmt w:val="decimal"/>
      <w:lvlText w:val="%7."/>
      <w:lvlJc w:val="left"/>
      <w:pPr>
        <w:ind w:left="9450" w:hanging="360"/>
      </w:pPr>
    </w:lvl>
    <w:lvl w:ilvl="7" w:tplc="FFFFFFFF" w:tentative="1">
      <w:start w:val="1"/>
      <w:numFmt w:val="lowerLetter"/>
      <w:lvlText w:val="%8."/>
      <w:lvlJc w:val="left"/>
      <w:pPr>
        <w:ind w:left="10170" w:hanging="360"/>
      </w:pPr>
    </w:lvl>
    <w:lvl w:ilvl="8" w:tplc="FFFFFFFF" w:tentative="1">
      <w:start w:val="1"/>
      <w:numFmt w:val="lowerRoman"/>
      <w:lvlText w:val="%9."/>
      <w:lvlJc w:val="right"/>
      <w:pPr>
        <w:ind w:left="10890" w:hanging="180"/>
      </w:pPr>
    </w:lvl>
  </w:abstractNum>
  <w:abstractNum w:abstractNumId="25" w15:restartNumberingAfterBreak="0">
    <w:nsid w:val="7C452AEA"/>
    <w:multiLevelType w:val="multilevel"/>
    <w:tmpl w:val="4010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6401077">
    <w:abstractNumId w:val="8"/>
  </w:num>
  <w:num w:numId="2" w16cid:durableId="2116173461">
    <w:abstractNumId w:val="6"/>
  </w:num>
  <w:num w:numId="3" w16cid:durableId="1190723818">
    <w:abstractNumId w:val="5"/>
  </w:num>
  <w:num w:numId="4" w16cid:durableId="1766683238">
    <w:abstractNumId w:val="4"/>
  </w:num>
  <w:num w:numId="5" w16cid:durableId="1329791794">
    <w:abstractNumId w:val="7"/>
  </w:num>
  <w:num w:numId="6" w16cid:durableId="710033453">
    <w:abstractNumId w:val="3"/>
  </w:num>
  <w:num w:numId="7" w16cid:durableId="1338731679">
    <w:abstractNumId w:val="2"/>
  </w:num>
  <w:num w:numId="8" w16cid:durableId="75136542">
    <w:abstractNumId w:val="1"/>
  </w:num>
  <w:num w:numId="9" w16cid:durableId="346106589">
    <w:abstractNumId w:val="0"/>
  </w:num>
  <w:num w:numId="10" w16cid:durableId="1350335893">
    <w:abstractNumId w:val="21"/>
  </w:num>
  <w:num w:numId="11" w16cid:durableId="466288646">
    <w:abstractNumId w:val="15"/>
  </w:num>
  <w:num w:numId="12" w16cid:durableId="1932540590">
    <w:abstractNumId w:val="12"/>
  </w:num>
  <w:num w:numId="13" w16cid:durableId="605892125">
    <w:abstractNumId w:val="13"/>
  </w:num>
  <w:num w:numId="14" w16cid:durableId="343166555">
    <w:abstractNumId w:val="19"/>
  </w:num>
  <w:num w:numId="15" w16cid:durableId="1967348569">
    <w:abstractNumId w:val="10"/>
  </w:num>
  <w:num w:numId="16" w16cid:durableId="1158502002">
    <w:abstractNumId w:val="24"/>
  </w:num>
  <w:num w:numId="17" w16cid:durableId="57630796">
    <w:abstractNumId w:val="23"/>
  </w:num>
  <w:num w:numId="18" w16cid:durableId="545263200">
    <w:abstractNumId w:val="25"/>
  </w:num>
  <w:num w:numId="19" w16cid:durableId="633413806">
    <w:abstractNumId w:val="16"/>
  </w:num>
  <w:num w:numId="20" w16cid:durableId="1064184980">
    <w:abstractNumId w:val="18"/>
  </w:num>
  <w:num w:numId="21" w16cid:durableId="384331244">
    <w:abstractNumId w:val="14"/>
  </w:num>
  <w:num w:numId="22" w16cid:durableId="2102678888">
    <w:abstractNumId w:val="9"/>
  </w:num>
  <w:num w:numId="23" w16cid:durableId="972323933">
    <w:abstractNumId w:val="17"/>
  </w:num>
  <w:num w:numId="24" w16cid:durableId="398946749">
    <w:abstractNumId w:val="20"/>
  </w:num>
  <w:num w:numId="25" w16cid:durableId="1110006544">
    <w:abstractNumId w:val="22"/>
  </w:num>
  <w:num w:numId="26" w16cid:durableId="433329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3CD"/>
    <w:rsid w:val="00034616"/>
    <w:rsid w:val="00043F51"/>
    <w:rsid w:val="0006063C"/>
    <w:rsid w:val="0015074B"/>
    <w:rsid w:val="00163A48"/>
    <w:rsid w:val="00197F45"/>
    <w:rsid w:val="001F0BA6"/>
    <w:rsid w:val="00215E91"/>
    <w:rsid w:val="0029639D"/>
    <w:rsid w:val="00323B7D"/>
    <w:rsid w:val="00326F90"/>
    <w:rsid w:val="0038682F"/>
    <w:rsid w:val="003C6D4B"/>
    <w:rsid w:val="00473C23"/>
    <w:rsid w:val="00491563"/>
    <w:rsid w:val="00505DC1"/>
    <w:rsid w:val="00540762"/>
    <w:rsid w:val="005463BB"/>
    <w:rsid w:val="00593CB8"/>
    <w:rsid w:val="005F3874"/>
    <w:rsid w:val="0061020A"/>
    <w:rsid w:val="00680F96"/>
    <w:rsid w:val="00691D5D"/>
    <w:rsid w:val="00755417"/>
    <w:rsid w:val="007A57F8"/>
    <w:rsid w:val="00800D60"/>
    <w:rsid w:val="008C5317"/>
    <w:rsid w:val="009663E7"/>
    <w:rsid w:val="00A42B4E"/>
    <w:rsid w:val="00AA1D8D"/>
    <w:rsid w:val="00AA64C4"/>
    <w:rsid w:val="00B47730"/>
    <w:rsid w:val="00B55CF3"/>
    <w:rsid w:val="00B77019"/>
    <w:rsid w:val="00B9765D"/>
    <w:rsid w:val="00BA0494"/>
    <w:rsid w:val="00CB0664"/>
    <w:rsid w:val="00E25415"/>
    <w:rsid w:val="00E9295B"/>
    <w:rsid w:val="00F075AD"/>
    <w:rsid w:val="00F17850"/>
    <w:rsid w:val="00F61844"/>
    <w:rsid w:val="00FB0E63"/>
    <w:rsid w:val="00FC693F"/>
    <w:rsid w:val="00FE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EEF0E6"/>
  <w14:defaultImageDpi w14:val="300"/>
  <w15:docId w15:val="{D294D85C-CF0F-4CBD-86A9-0BA3F383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tpa1">
    <w:name w:val="tpa1"/>
    <w:basedOn w:val="Fontdeparagrafimplicit"/>
    <w:rsid w:val="00B77019"/>
  </w:style>
  <w:style w:type="paragraph" w:styleId="NormalWeb">
    <w:name w:val="Normal (Web)"/>
    <w:basedOn w:val="Normal"/>
    <w:uiPriority w:val="99"/>
    <w:semiHidden/>
    <w:unhideWhenUsed/>
    <w:rsid w:val="007A57F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Miha</cp:lastModifiedBy>
  <cp:revision>11</cp:revision>
  <dcterms:created xsi:type="dcterms:W3CDTF">2025-07-07T07:54:00Z</dcterms:created>
  <dcterms:modified xsi:type="dcterms:W3CDTF">2026-09-02T11:15:00Z</dcterms:modified>
  <cp:category/>
</cp:coreProperties>
</file>